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2127543" name="cf187a80-24d4-11f0-a1b6-25d3fab513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971630" name="cf187a80-24d4-11f0-a1b6-25d3fab513e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1413895" name="4f046e10-24e0-11f0-8829-552914d994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736481" name="4f046e10-24e0-11f0-8829-552914d994e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hinter Lampe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8733225" name="9d72dd30-24d5-11f0-bb3b-b3702f8ac8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523416" name="9d72dd30-24d5-11f0-bb3b-b3702f8ac87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Ofen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9091730" name="4b81c610-24d7-11f0-9d1a-6f42ebce3f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335655" name="4b81c610-24d7-11f0-9d1a-6f42ebce3f4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Vorsicht bei bearbeitung, in diesem Zustand keine Gefahr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Ofen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6844709" name="b594e8a0-24de-11f0-a7a8-41c6a99308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979694" name="b594e8a0-24de-11f0-a7a8-41c6a993088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Vorsicht bei bearbeitung, in diesem Zustand keine Gefahr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511999" name="8d141ec0-24d7-11f0-acfd-674050e951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743710" name="8d141ec0-24d7-11f0-acfd-674050e951e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Verdacht auf Asbest in den Bodenbelägen (fest in Kunststoff matrix eingebunden). In diesem Zustand keine Gefahr, bei Ausbau am Stück aufrollen und möglichst zerstörungsfrei in Kehrichtverbrennung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Kochherd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9299916" name="ef683d40-24d7-11f0-889d-3d234db3f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953597" name="ef683d40-24d7-11f0-889d-3d234db3f6f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In diesem Zustand keine Gefahr, vorsicht bei bearbeitung.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9199807" name="6c8edad0-24d9-11f0-88ec-678fa301b1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985993" name="6c8edad0-24d9-11f0-88ec-678fa301b1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2476421" name="d391c210-24de-11f0-8486-ffc3023202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821027" name="d391c210-24de-11f0-8486-ffc3023202e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2260348" name="8b1663e0-24e0-11f0-9a9d-0f02d47416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23804" name="8b1663e0-24e0-11f0-9a9d-0f02d474165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5902922" name="d69a8780-24d9-11f0-ae79-ab13af6bcb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878678" name="d69a8780-24d9-11f0-ae79-ab13af6bcb9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Elektrospeicherofen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1809774" name="662e8d50-24db-11f0-bb69-87a088bfcc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701708" name="662e8d50-24db-11f0-bb69-87a088bfcc2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Ausbau am Stück, in diesem Zustand jeine Gefahr.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3472908" name="9c0079c0-24db-11f0-9f3e-ef26157b70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967357" name="9c0079c0-24db-11f0-9f3e-ef26157b70d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2963677" name="c730d770-24db-11f0-b8b5-6fbdb425bd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643519" name="c730d770-24db-11f0-b8b5-6fbdb425bdf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8961092" name="871c0c20-24dd-11f0-b9ce-5be37cd86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539324" name="871c0c20-24dd-11f0-b9ce-5be37cd86c4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1687091" name="441657e0-24de-11f0-ade3-3f4f53cf6c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1923" name="441657e0-24de-11f0-ade3-3f4f53cf6c9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9720088" name="9c7f49e0-24df-11f0-bebe-93ca7435b5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575565" name="9c7f49e0-24df-11f0-bebe-93ca7435b53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lose</w:t>
            </w:r>
          </w:p>
        </w:tc>
        <w:tc>
          <w:p>
            <w:pPr>
              <w:spacing w:before="0" w:after="0" w:line="240" w:lineRule="auto"/>
            </w:pPr>
            <w:r>
              <w:t>Asbestzement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1074365" name="3be07520-24e2-11f0-82df-81f0a18a1d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048219" name="3be07520-24e2-11f0-82df-81f0a18a1d6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1291429" name="95705060-24e2-11f0-b8ab-3541bd99bf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660553" name="95705060-24e2-11f0-b8ab-3541bd99bfe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3564030" name="b5949db0-24e2-11f0-85d3-e90e911f68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789907" name="b5949db0-24e2-11f0-85d3-e90e911f689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9257711" name="531f6d30-24e3-11f0-9952-4d1fedc040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59111" name="531f6d30-24e3-11f0-9952-4d1fedc040d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8628912" name="764a1cb0-24e3-11f0-9d88-85fd09b8fd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529460" name="764a1cb0-24e3-11f0-9d88-85fd09b8fd9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Treppe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8408802" name="019a57f0-24dd-11f0-ab99-4bfa0374bf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535579" name="019a57f0-24dd-11f0-ab99-4bfa0374bf8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Simon Gloor</w:t>
          </w:r>
        </w:p>
        <w:p>
          <w:pPr>
            <w:spacing w:before="0" w:after="0"/>
          </w:pPr>
          <w:r>
            <w:t>253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